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AE765" w14:textId="77777777" w:rsidR="007B4587" w:rsidRDefault="0000000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074BF2B3" w14:textId="77777777" w:rsidR="007B4587" w:rsidRDefault="00000000">
      <w:pPr>
        <w:spacing w:after="0"/>
        <w:jc w:val="center"/>
      </w:pPr>
      <w:r>
        <w:t>Місто: Запоріжжя</w:t>
      </w:r>
    </w:p>
    <w:p w14:paraId="07AA6AD0" w14:textId="77777777" w:rsidR="007B4587" w:rsidRDefault="00000000">
      <w:pPr>
        <w:spacing w:after="240"/>
        <w:jc w:val="center"/>
      </w:pPr>
      <w:r>
        <w:t>31 Січня - 01 Лютого 2026</w:t>
      </w:r>
    </w:p>
    <w:p w14:paraId="2FD0605D" w14:textId="77777777" w:rsidR="007B4587" w:rsidRDefault="00000000">
      <w:pPr>
        <w:pStyle w:val="Heading1"/>
        <w:jc w:val="center"/>
      </w:pPr>
      <w:r>
        <w:t>252 Jazz-Funk Дорослі Solo Початківці Plus</w:t>
      </w:r>
    </w:p>
    <w:p w14:paraId="680DAF77" w14:textId="77777777" w:rsidR="007B4587" w:rsidRDefault="00000000">
      <w:pPr>
        <w:pStyle w:val="Heading2"/>
      </w:pPr>
      <w:r>
        <w:t>Фінал</w:t>
      </w:r>
    </w:p>
    <w:p w14:paraId="701166B5" w14:textId="77777777" w:rsidR="007B4587" w:rsidRDefault="00000000">
      <w:pPr>
        <w:spacing w:after="0"/>
      </w:pPr>
      <w:r>
        <w:t>Суддівська колегія:</w:t>
      </w:r>
    </w:p>
    <w:p w14:paraId="669E1EF8" w14:textId="77777777" w:rsidR="007B4587" w:rsidRDefault="00000000">
      <w:pPr>
        <w:spacing w:after="0"/>
      </w:pPr>
      <w:r>
        <w:t>A - Альона Міщенко</w:t>
      </w:r>
    </w:p>
    <w:p w14:paraId="5B16FB9D" w14:textId="77777777" w:rsidR="007B4587" w:rsidRDefault="00000000">
      <w:pPr>
        <w:spacing w:after="0"/>
      </w:pPr>
      <w:r>
        <w:t>B - Дар`я Алексашина</w:t>
      </w:r>
    </w:p>
    <w:p w14:paraId="1BBFA8FA" w14:textId="77777777" w:rsidR="007B4587" w:rsidRDefault="00000000">
      <w:pPr>
        <w:spacing w:after="0"/>
      </w:pPr>
      <w:r>
        <w:t>C - Олена Рубан</w:t>
      </w:r>
    </w:p>
    <w:p w14:paraId="22C24ABA" w14:textId="77777777" w:rsidR="007B4587" w:rsidRDefault="00000000">
      <w:pPr>
        <w:spacing w:after="0"/>
      </w:pPr>
      <w:r>
        <w:t>D - Марія Chirva (Київ)</w:t>
      </w:r>
    </w:p>
    <w:p w14:paraId="12B97520" w14:textId="77777777" w:rsidR="007B4587" w:rsidRDefault="00000000">
      <w:pPr>
        <w:spacing w:after="0"/>
      </w:pPr>
      <w:r>
        <w:t>E - Шаповалова Тетяна</w:t>
      </w:r>
    </w:p>
    <w:p w14:paraId="6FCEFEE6" w14:textId="77777777" w:rsidR="007B4587" w:rsidRDefault="00000000">
      <w:pPr>
        <w:spacing w:after="0"/>
      </w:pPr>
      <w:r>
        <w:t>F - KATiA (Чернігів)</w:t>
      </w:r>
    </w:p>
    <w:p w14:paraId="7315B92F" w14:textId="77777777" w:rsidR="007B4587" w:rsidRDefault="00000000">
      <w:pPr>
        <w:spacing w:after="0"/>
      </w:pPr>
      <w:r>
        <w:t>G - Сидорцова Яна</w:t>
      </w:r>
    </w:p>
    <w:p w14:paraId="236E3530" w14:textId="77777777" w:rsidR="007B4587" w:rsidRDefault="007B4587">
      <w:pPr>
        <w:spacing w:after="120"/>
      </w:pPr>
    </w:p>
    <w:p w14:paraId="55FB48AE" w14:textId="77777777" w:rsidR="007B4587" w:rsidRDefault="00000000">
      <w:r>
        <w:t>Результати:</w:t>
      </w:r>
    </w:p>
    <w:p w14:paraId="242017AD" w14:textId="77777777" w:rsidR="007B4587" w:rsidRDefault="00000000">
      <w:pPr>
        <w:pStyle w:val="ListNumber"/>
      </w:pPr>
      <w:r>
        <w:t>#314 Полина Корниенко - 1 місце</w:t>
      </w:r>
    </w:p>
    <w:p w14:paraId="7E3900DD" w14:textId="77777777" w:rsidR="007B4587" w:rsidRDefault="00000000">
      <w:pPr>
        <w:pStyle w:val="ListNumber"/>
      </w:pPr>
      <w:r>
        <w:t>#152 Марина Самбор - 1 місце</w:t>
      </w:r>
    </w:p>
    <w:p w14:paraId="6BE32740" w14:textId="77777777" w:rsidR="007B4587" w:rsidRDefault="00000000">
      <w:pPr>
        <w:pStyle w:val="ListNumber"/>
      </w:pPr>
      <w:r>
        <w:t>#151 Марія Садова - 1 місце</w:t>
      </w:r>
    </w:p>
    <w:p w14:paraId="0465C3F4" w14:textId="77777777" w:rsidR="007B4587" w:rsidRDefault="00000000">
      <w:pPr>
        <w:pStyle w:val="ListNumber"/>
      </w:pPr>
      <w:r>
        <w:t>#141 Вероніка Пилипенко - 1 місце</w:t>
      </w:r>
    </w:p>
    <w:p w14:paraId="4F1B2B4D" w14:textId="77777777" w:rsidR="007B4587" w:rsidRDefault="00000000">
      <w:pPr>
        <w:pStyle w:val="ListNumber"/>
      </w:pPr>
      <w:r>
        <w:t>#124 Анастасія Котенко - 1 місце</w:t>
      </w:r>
    </w:p>
    <w:p w14:paraId="605903A2" w14:textId="77777777" w:rsidR="007B4587" w:rsidRDefault="00000000">
      <w:pPr>
        <w:pStyle w:val="ListNumber"/>
      </w:pPr>
      <w:r>
        <w:t>#403 Аліса Завражна - 1 місце</w:t>
      </w:r>
    </w:p>
    <w:p w14:paraId="51ED55D0" w14:textId="77777777" w:rsidR="007B4587" w:rsidRDefault="00000000">
      <w:pPr>
        <w:pStyle w:val="ListNumber"/>
      </w:pPr>
      <w:r>
        <w:t>#390 Катерина Маковоз - 1 місце</w:t>
      </w:r>
    </w:p>
    <w:p w14:paraId="1901DEFC" w14:textId="77777777" w:rsidR="007B4587" w:rsidRDefault="00000000">
      <w:pPr>
        <w:pStyle w:val="ListNumber"/>
      </w:pPr>
      <w:r>
        <w:t>#328 Яна Петрова - 1 місце</w:t>
      </w:r>
    </w:p>
    <w:p w14:paraId="77D43BE4" w14:textId="77777777" w:rsidR="007B4587" w:rsidRDefault="00000000">
      <w:pPr>
        <w:pStyle w:val="ListNumber"/>
      </w:pPr>
      <w:r>
        <w:t>#28 Поліна Міщенко - 1 місце</w:t>
      </w:r>
    </w:p>
    <w:p w14:paraId="240A8B92" w14:textId="77777777" w:rsidR="007B4587" w:rsidRDefault="00000000">
      <w:pPr>
        <w:pStyle w:val="ListNumber"/>
      </w:pPr>
      <w:r>
        <w:t>#337 Вікторія Сидоренко - 1 місце</w:t>
      </w:r>
    </w:p>
    <w:p w14:paraId="43992FB0" w14:textId="77777777" w:rsidR="007B4587" w:rsidRDefault="00000000">
      <w:pPr>
        <w:pStyle w:val="ListNumber"/>
      </w:pPr>
      <w:r>
        <w:t>#299 Анастасія Грибова - 1 місце</w:t>
      </w:r>
    </w:p>
    <w:p w14:paraId="66C74FFF" w14:textId="77777777" w:rsidR="007B4587" w:rsidRDefault="00000000">
      <w:pPr>
        <w:pStyle w:val="ListNumber"/>
      </w:pPr>
      <w:r>
        <w:t>#108 Маргарита Зінченко - 1 місце</w:t>
      </w:r>
    </w:p>
    <w:p w14:paraId="0754DA68" w14:textId="77777777" w:rsidR="007B4587" w:rsidRDefault="00000000">
      <w:pPr>
        <w:pStyle w:val="ListNumber"/>
      </w:pPr>
      <w:r>
        <w:t>#52 Крістіна Васіл`єва - 1 місце</w:t>
      </w:r>
    </w:p>
    <w:p w14:paraId="5D4B896B" w14:textId="77777777" w:rsidR="007B4587" w:rsidRDefault="00000000">
      <w:pPr>
        <w:pStyle w:val="ListNumber"/>
      </w:pPr>
      <w:r>
        <w:t>#319 Дар`я Максименко - 1 місце</w:t>
      </w:r>
    </w:p>
    <w:p w14:paraId="35E3AC35" w14:textId="77777777" w:rsidR="007B4587" w:rsidRDefault="00000000">
      <w:pPr>
        <w:pStyle w:val="ListNumber"/>
      </w:pPr>
      <w:r>
        <w:t>#375 Ліна Кириченко - 2 місце</w:t>
      </w:r>
    </w:p>
    <w:p w14:paraId="7A523B07" w14:textId="77777777" w:rsidR="007B4587" w:rsidRDefault="00000000">
      <w:pPr>
        <w:pStyle w:val="ListNumber"/>
      </w:pPr>
      <w:r>
        <w:t>#246 Аліна Біла - 2 місце</w:t>
      </w:r>
    </w:p>
    <w:p w14:paraId="3FAF6A36" w14:textId="77777777" w:rsidR="007B4587" w:rsidRDefault="00000000">
      <w:pPr>
        <w:pStyle w:val="ListNumber"/>
      </w:pPr>
      <w:r>
        <w:t>#161 Маргарита Хлюстіна - 2 місце</w:t>
      </w:r>
    </w:p>
    <w:p w14:paraId="478A7E65" w14:textId="77777777" w:rsidR="007B4587" w:rsidRDefault="00000000">
      <w:pPr>
        <w:pStyle w:val="ListNumber"/>
      </w:pPr>
      <w:r>
        <w:t>#97 Анастасія Гнєзділова - 2 місце</w:t>
      </w:r>
    </w:p>
    <w:p w14:paraId="271FCE4C" w14:textId="77777777" w:rsidR="007B4587" w:rsidRDefault="00000000">
      <w:pPr>
        <w:pStyle w:val="ListNumber"/>
      </w:pPr>
      <w:r>
        <w:t>#92 Анастасія Ващенко - 2 місце</w:t>
      </w:r>
    </w:p>
    <w:p w14:paraId="0A39F8C7" w14:textId="77777777" w:rsidR="007B4587" w:rsidRDefault="00000000">
      <w:pPr>
        <w:pStyle w:val="ListNumber"/>
      </w:pPr>
      <w:r>
        <w:t>#89 Вероніка Бондаренко - 2 місце</w:t>
      </w:r>
    </w:p>
    <w:p w14:paraId="6D09A27D" w14:textId="77777777" w:rsidR="007B4587" w:rsidRDefault="00000000">
      <w:pPr>
        <w:pStyle w:val="ListNumber"/>
      </w:pPr>
      <w:r>
        <w:lastRenderedPageBreak/>
        <w:t>#67 Вероніка Піхотенко - 2 місце</w:t>
      </w:r>
    </w:p>
    <w:p w14:paraId="25AB7818" w14:textId="77777777" w:rsidR="007B4587" w:rsidRDefault="00000000">
      <w:pPr>
        <w:pStyle w:val="ListNumber"/>
      </w:pPr>
      <w:r>
        <w:t>#339 Поліна Сиромятнікова - 2 місце</w:t>
      </w:r>
    </w:p>
    <w:p w14:paraId="3E2AECBD" w14:textId="77777777" w:rsidR="007B4587" w:rsidRDefault="00000000">
      <w:pPr>
        <w:pStyle w:val="ListNumber"/>
      </w:pPr>
      <w:r>
        <w:t>#312 Ганна Копалець - 2 місце</w:t>
      </w:r>
    </w:p>
    <w:p w14:paraId="0FC8D519" w14:textId="77777777" w:rsidR="007B4587" w:rsidRDefault="00000000">
      <w:pPr>
        <w:pStyle w:val="ListNumber"/>
      </w:pPr>
      <w:r>
        <w:t>#154 Маргарита Соколовська - 2 місце</w:t>
      </w:r>
    </w:p>
    <w:p w14:paraId="26A3C9AB" w14:textId="77777777" w:rsidR="007B4587" w:rsidRDefault="00000000">
      <w:pPr>
        <w:pStyle w:val="ListNumber"/>
      </w:pPr>
      <w:r>
        <w:t>#35 Мирослава Дьякуненко - 2 місце</w:t>
      </w:r>
    </w:p>
    <w:p w14:paraId="747C77B0" w14:textId="77777777" w:rsidR="007B4587" w:rsidRDefault="00000000">
      <w:pPr>
        <w:pStyle w:val="ListNumber"/>
      </w:pPr>
      <w:r>
        <w:t>#275 Рената Хамізарова - 2 місце</w:t>
      </w:r>
    </w:p>
    <w:p w14:paraId="6608A195" w14:textId="77777777" w:rsidR="007B4587" w:rsidRDefault="00000000">
      <w:pPr>
        <w:pStyle w:val="ListNumber"/>
      </w:pPr>
      <w:r>
        <w:t>#155 Валерія Соловйова - 2 місце</w:t>
      </w:r>
    </w:p>
    <w:p w14:paraId="742BBAB3" w14:textId="77777777" w:rsidR="007B4587" w:rsidRDefault="00000000">
      <w:pPr>
        <w:pStyle w:val="ListNumber"/>
      </w:pPr>
      <w:r>
        <w:t>#47 Анастасія Шапула - 2 місце</w:t>
      </w:r>
    </w:p>
    <w:p w14:paraId="4CA6629B" w14:textId="77777777" w:rsidR="007B4587" w:rsidRDefault="00000000">
      <w:pPr>
        <w:pStyle w:val="ListNumber"/>
      </w:pPr>
      <w:r>
        <w:t>#278 Анастасія Черновол - 3 місце</w:t>
      </w:r>
    </w:p>
    <w:p w14:paraId="2621BEA2" w14:textId="77777777" w:rsidR="007B4587" w:rsidRDefault="00000000">
      <w:pPr>
        <w:pStyle w:val="ListNumber"/>
      </w:pPr>
      <w:r>
        <w:t>#247 Ариана Багдасарян - 3 місце</w:t>
      </w:r>
    </w:p>
    <w:p w14:paraId="779B1D06" w14:textId="77777777" w:rsidR="007B4587" w:rsidRDefault="00000000">
      <w:pPr>
        <w:pStyle w:val="ListNumber"/>
      </w:pPr>
      <w:r>
        <w:t>#139 Варвара Похилько - 3 місце</w:t>
      </w:r>
    </w:p>
    <w:p w14:paraId="14B556A9" w14:textId="77777777" w:rsidR="007B4587" w:rsidRDefault="00000000">
      <w:pPr>
        <w:pStyle w:val="ListNumber"/>
      </w:pPr>
      <w:r>
        <w:t>#232 Олександра Ганзуленко - 3 місце</w:t>
      </w:r>
    </w:p>
    <w:p w14:paraId="0BCA3F08" w14:textId="77777777" w:rsidR="007B4587" w:rsidRDefault="00000000">
      <w:pPr>
        <w:pStyle w:val="ListNumber"/>
      </w:pPr>
      <w:r>
        <w:t>#56 Олександра Катрич - 3 місце</w:t>
      </w:r>
    </w:p>
    <w:p w14:paraId="68E0BAC5" w14:textId="77777777" w:rsidR="007B4587" w:rsidRDefault="00000000">
      <w:pPr>
        <w:pStyle w:val="ListNumber"/>
      </w:pPr>
      <w:r>
        <w:t>#301 Тая Дорофеєва - 3 місце</w:t>
      </w:r>
    </w:p>
    <w:p w14:paraId="1069FF7F" w14:textId="77777777" w:rsidR="007B4587" w:rsidRDefault="00000000">
      <w:pPr>
        <w:pStyle w:val="ListNumber"/>
      </w:pPr>
      <w:r>
        <w:t>#17 Єлизавета Федоренко - 3 місце</w:t>
      </w:r>
    </w:p>
    <w:p w14:paraId="4D7B5C24" w14:textId="77777777" w:rsidR="007B4587" w:rsidRDefault="00000000">
      <w:pPr>
        <w:pStyle w:val="ListNumber"/>
      </w:pPr>
      <w:r>
        <w:t>#402 Софія Жедік - 3 місце</w:t>
      </w:r>
    </w:p>
    <w:p w14:paraId="108AA2FA" w14:textId="77777777" w:rsidR="007B4587" w:rsidRDefault="00000000">
      <w:pPr>
        <w:pStyle w:val="ListNumber"/>
      </w:pPr>
      <w:r>
        <w:t>#336 Софія Свєт - 3 місце</w:t>
      </w:r>
    </w:p>
    <w:p w14:paraId="319B18C1" w14:textId="77777777" w:rsidR="007B4587" w:rsidRDefault="00000000">
      <w:pPr>
        <w:pStyle w:val="ListNumber"/>
      </w:pPr>
      <w:r>
        <w:t>#300 Майя Демченко - 3 місце</w:t>
      </w:r>
    </w:p>
    <w:p w14:paraId="261165FA" w14:textId="77777777" w:rsidR="007B4587" w:rsidRDefault="00000000">
      <w:pPr>
        <w:pStyle w:val="ListNumber"/>
      </w:pPr>
      <w:r>
        <w:t>#61 Поліна Лозовенко - 3 місце</w:t>
      </w:r>
    </w:p>
    <w:p w14:paraId="0481F4B3" w14:textId="77777777" w:rsidR="007B4587" w:rsidRDefault="00000000">
      <w:pPr>
        <w:pStyle w:val="ListNumber"/>
      </w:pPr>
      <w:r>
        <w:t>#54 Єлизавета Дудецька - 3 місце</w:t>
      </w:r>
    </w:p>
    <w:p w14:paraId="08953872" w14:textId="77777777" w:rsidR="007B4587" w:rsidRDefault="00000000">
      <w:pPr>
        <w:pStyle w:val="ListNumber"/>
      </w:pPr>
      <w:r>
        <w:t>#22 Марія Красотіна - 3 місце</w:t>
      </w:r>
    </w:p>
    <w:p w14:paraId="5FA3107B" w14:textId="77777777" w:rsidR="007B4587" w:rsidRDefault="00000000">
      <w:pPr>
        <w:pStyle w:val="ListNumber"/>
      </w:pPr>
      <w:r>
        <w:t>#283 Олена Лупанова - 3 місце</w:t>
      </w:r>
    </w:p>
    <w:p w14:paraId="0DBC18D3" w14:textId="77777777" w:rsidR="007B4587" w:rsidRDefault="007B4587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7B4587" w14:paraId="7B33EC26" w14:textId="77777777" w:rsidTr="007B45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4111DD7" w14:textId="77777777" w:rsidR="007B4587" w:rsidRDefault="00000000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1FB263A6" w14:textId="77777777" w:rsidR="007B458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19A5A708" w14:textId="77777777" w:rsidR="007B458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03059B94" w14:textId="77777777" w:rsidR="007B458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092E1CB0" w14:textId="77777777" w:rsidR="007B458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490F4DF4" w14:textId="77777777" w:rsidR="007B458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6B2E5515" w14:textId="77777777" w:rsidR="007B458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6B82F42C" w14:textId="77777777" w:rsidR="007B458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19DE2B68" w14:textId="77777777" w:rsidR="007B4587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7B4587" w14:paraId="2F281679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1F776ED" w14:textId="77777777" w:rsidR="007B4587" w:rsidRDefault="00000000">
            <w:pPr>
              <w:jc w:val="center"/>
            </w:pPr>
            <w:r>
              <w:t>314</w:t>
            </w:r>
          </w:p>
        </w:tc>
        <w:tc>
          <w:tcPr>
            <w:tcW w:w="1040" w:type="dxa"/>
          </w:tcPr>
          <w:p w14:paraId="5D9A2528" w14:textId="626E5F39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D905F2C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6A00D8D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534A9B8" w14:textId="4A19D75B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05FED55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B20A886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EEE03EE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C19A6FD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7B4587" w14:paraId="7AE72A4A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FF2DC6D" w14:textId="77777777" w:rsidR="007B4587" w:rsidRDefault="00000000">
            <w:pPr>
              <w:jc w:val="center"/>
            </w:pPr>
            <w:r>
              <w:t>152</w:t>
            </w:r>
          </w:p>
        </w:tc>
        <w:tc>
          <w:tcPr>
            <w:tcW w:w="1040" w:type="dxa"/>
          </w:tcPr>
          <w:p w14:paraId="12FF0B7B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D6824E7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F5CAD19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169899A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8D0939D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4BBD07E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43A3F2C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9966D2D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7B4587" w14:paraId="2053198A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14E5C03" w14:textId="77777777" w:rsidR="007B4587" w:rsidRDefault="00000000">
            <w:pPr>
              <w:jc w:val="center"/>
            </w:pPr>
            <w:r>
              <w:t>151</w:t>
            </w:r>
          </w:p>
        </w:tc>
        <w:tc>
          <w:tcPr>
            <w:tcW w:w="1040" w:type="dxa"/>
          </w:tcPr>
          <w:p w14:paraId="062C8DC6" w14:textId="0BB16CF3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6479E9F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49D34B8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DFC5389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41D5655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485D120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CB46EB9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1088E97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7B4587" w14:paraId="794F638C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F077F14" w14:textId="77777777" w:rsidR="007B4587" w:rsidRDefault="00000000">
            <w:pPr>
              <w:jc w:val="center"/>
            </w:pPr>
            <w:r>
              <w:t>141</w:t>
            </w:r>
          </w:p>
        </w:tc>
        <w:tc>
          <w:tcPr>
            <w:tcW w:w="1040" w:type="dxa"/>
          </w:tcPr>
          <w:p w14:paraId="4DA2E1BB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CBA9700" w14:textId="080AF3C0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D3FD390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4A3F8D4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18DBBBA" w14:textId="554CF508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56798D4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25EB0B7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5AE430F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7B4587" w14:paraId="5ABAE8CF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5AAEE89" w14:textId="77777777" w:rsidR="007B4587" w:rsidRDefault="00000000">
            <w:pPr>
              <w:jc w:val="center"/>
            </w:pPr>
            <w:r>
              <w:t>124</w:t>
            </w:r>
          </w:p>
        </w:tc>
        <w:tc>
          <w:tcPr>
            <w:tcW w:w="1040" w:type="dxa"/>
          </w:tcPr>
          <w:p w14:paraId="398E0790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8C4FAA7" w14:textId="1DCE823B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7D09C41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9073D4E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5C7D56B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E533BEA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A2E7C3D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461104B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7B4587" w14:paraId="08C05130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F8225B0" w14:textId="77777777" w:rsidR="007B4587" w:rsidRDefault="00000000">
            <w:pPr>
              <w:jc w:val="center"/>
            </w:pPr>
            <w:r>
              <w:t>403</w:t>
            </w:r>
          </w:p>
        </w:tc>
        <w:tc>
          <w:tcPr>
            <w:tcW w:w="1040" w:type="dxa"/>
          </w:tcPr>
          <w:p w14:paraId="4EECBEA2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B5A23B1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C182B24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63C0F5F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9267CC4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48D2919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66E58E8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255984B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7B4587" w14:paraId="7A8FA93B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4F74D0B" w14:textId="77777777" w:rsidR="007B4587" w:rsidRDefault="00000000">
            <w:pPr>
              <w:jc w:val="center"/>
            </w:pPr>
            <w:r>
              <w:t>390</w:t>
            </w:r>
          </w:p>
        </w:tc>
        <w:tc>
          <w:tcPr>
            <w:tcW w:w="1040" w:type="dxa"/>
          </w:tcPr>
          <w:p w14:paraId="2E537816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332BCB5" w14:textId="7F0D36C7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C7E47FD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39CA5C0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B8FA5B8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0D55E22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4891379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9BCC99F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7B4587" w14:paraId="6F7E775B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45C3FC8" w14:textId="77777777" w:rsidR="007B4587" w:rsidRDefault="00000000">
            <w:pPr>
              <w:jc w:val="center"/>
            </w:pPr>
            <w:r>
              <w:t>328</w:t>
            </w:r>
          </w:p>
        </w:tc>
        <w:tc>
          <w:tcPr>
            <w:tcW w:w="1040" w:type="dxa"/>
          </w:tcPr>
          <w:p w14:paraId="1207C588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F31BF35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2813510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1DD745C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7C5ED8C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F370513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CCA9559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2D0634D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7B4587" w14:paraId="12F2574A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1B5DDF6" w14:textId="77777777" w:rsidR="007B4587" w:rsidRDefault="00000000">
            <w:pPr>
              <w:jc w:val="center"/>
            </w:pPr>
            <w:r>
              <w:t>28</w:t>
            </w:r>
          </w:p>
        </w:tc>
        <w:tc>
          <w:tcPr>
            <w:tcW w:w="1040" w:type="dxa"/>
          </w:tcPr>
          <w:p w14:paraId="1911029B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C9DBECA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AAD13FE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CE4AB20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B85B8C6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40E6F14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8C8225E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0DB2A4C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7B4587" w14:paraId="69E90BB5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60B75C4" w14:textId="77777777" w:rsidR="007B4587" w:rsidRDefault="00000000">
            <w:pPr>
              <w:jc w:val="center"/>
            </w:pPr>
            <w:r>
              <w:t>337</w:t>
            </w:r>
          </w:p>
        </w:tc>
        <w:tc>
          <w:tcPr>
            <w:tcW w:w="1040" w:type="dxa"/>
          </w:tcPr>
          <w:p w14:paraId="30B1CFC6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07CA43D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8B592AD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8C8BA82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7A7E7E4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F77E76D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5F61304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C447929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7B4587" w14:paraId="2C35C563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C731BA9" w14:textId="77777777" w:rsidR="007B4587" w:rsidRDefault="00000000">
            <w:pPr>
              <w:jc w:val="center"/>
            </w:pPr>
            <w:r>
              <w:t>299</w:t>
            </w:r>
          </w:p>
        </w:tc>
        <w:tc>
          <w:tcPr>
            <w:tcW w:w="1040" w:type="dxa"/>
          </w:tcPr>
          <w:p w14:paraId="56F8F45D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7C3890D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36D7577" w14:textId="23287217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940237B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C9E09F0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5F01760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6BD99E3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2C57567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7B4587" w14:paraId="59EB0CA9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5E2400E" w14:textId="77777777" w:rsidR="007B4587" w:rsidRDefault="00000000">
            <w:pPr>
              <w:jc w:val="center"/>
            </w:pPr>
            <w:r>
              <w:t>108</w:t>
            </w:r>
          </w:p>
        </w:tc>
        <w:tc>
          <w:tcPr>
            <w:tcW w:w="1040" w:type="dxa"/>
          </w:tcPr>
          <w:p w14:paraId="73C031CC" w14:textId="5CC6B547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F4361B6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7084DAC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4988F0F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BB5088C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B158B06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4832671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6669EE7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7B4587" w14:paraId="17DF5D8B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9519C44" w14:textId="77777777" w:rsidR="007B4587" w:rsidRDefault="00000000">
            <w:pPr>
              <w:jc w:val="center"/>
            </w:pPr>
            <w:r>
              <w:t>52</w:t>
            </w:r>
          </w:p>
        </w:tc>
        <w:tc>
          <w:tcPr>
            <w:tcW w:w="1040" w:type="dxa"/>
          </w:tcPr>
          <w:p w14:paraId="3AE4B39F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2CBA935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A275D47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3322C8F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6E43387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B99AA1F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1202634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966628B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7B4587" w14:paraId="5A160D34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F145850" w14:textId="77777777" w:rsidR="007B4587" w:rsidRDefault="00000000">
            <w:pPr>
              <w:jc w:val="center"/>
            </w:pPr>
            <w:r>
              <w:t>319</w:t>
            </w:r>
          </w:p>
        </w:tc>
        <w:tc>
          <w:tcPr>
            <w:tcW w:w="1040" w:type="dxa"/>
          </w:tcPr>
          <w:p w14:paraId="7A8CE574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A4B7EAB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D470C6A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9B3EB03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64BCE40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5341FFA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BBB9289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5F16E02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7B4587" w14:paraId="05D21ECC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B0572DD" w14:textId="77777777" w:rsidR="007B4587" w:rsidRDefault="00000000">
            <w:pPr>
              <w:jc w:val="center"/>
            </w:pPr>
            <w:r>
              <w:t>375</w:t>
            </w:r>
          </w:p>
        </w:tc>
        <w:tc>
          <w:tcPr>
            <w:tcW w:w="1040" w:type="dxa"/>
          </w:tcPr>
          <w:p w14:paraId="3B143C23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253D8DE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5B3816F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2794F6C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2E8C2BE" w14:textId="0A334CBD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683CB10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9120F10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4D8A22C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7B4587" w14:paraId="2BAE78D8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8F41D0C" w14:textId="77777777" w:rsidR="007B4587" w:rsidRDefault="00000000">
            <w:pPr>
              <w:jc w:val="center"/>
            </w:pPr>
            <w:r>
              <w:t>246</w:t>
            </w:r>
          </w:p>
        </w:tc>
        <w:tc>
          <w:tcPr>
            <w:tcW w:w="1040" w:type="dxa"/>
          </w:tcPr>
          <w:p w14:paraId="780B4440" w14:textId="2320A2D5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34644DB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9CC7E45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514E871" w14:textId="25BF67D5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E262CEA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995DC22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52AD6FF" w14:textId="6A31AE4A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786DBE4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7B4587" w14:paraId="1622B4C7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F5EC717" w14:textId="65E8DFB7" w:rsidR="007B4587" w:rsidRDefault="001B5385">
            <w:pPr>
              <w:jc w:val="center"/>
            </w:pPr>
            <w:r>
              <w:t>3</w:t>
            </w:r>
            <w:r w:rsidR="00000000">
              <w:t>1</w:t>
            </w:r>
          </w:p>
        </w:tc>
        <w:tc>
          <w:tcPr>
            <w:tcW w:w="1040" w:type="dxa"/>
          </w:tcPr>
          <w:p w14:paraId="5208A847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12C8D5A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5377C35" w14:textId="4783FED6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CA4ADD0" w14:textId="40D52EEC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4ACACA7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F683CF7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CF78F59" w14:textId="3ECF0198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04304FA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7B4587" w14:paraId="485DBEEA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C7DF47C" w14:textId="77777777" w:rsidR="007B4587" w:rsidRDefault="00000000">
            <w:pPr>
              <w:jc w:val="center"/>
            </w:pPr>
            <w:r>
              <w:t>97</w:t>
            </w:r>
          </w:p>
        </w:tc>
        <w:tc>
          <w:tcPr>
            <w:tcW w:w="1040" w:type="dxa"/>
          </w:tcPr>
          <w:p w14:paraId="171909BF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697AFEA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4448171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326B94D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F9F6C27" w14:textId="23791F24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2050251" w14:textId="0AFB7D53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536A86E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CE856FC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7B4587" w14:paraId="79F1211B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F71E7C8" w14:textId="77777777" w:rsidR="007B4587" w:rsidRDefault="00000000">
            <w:pPr>
              <w:jc w:val="center"/>
            </w:pPr>
            <w:r>
              <w:lastRenderedPageBreak/>
              <w:t>92</w:t>
            </w:r>
          </w:p>
        </w:tc>
        <w:tc>
          <w:tcPr>
            <w:tcW w:w="1040" w:type="dxa"/>
          </w:tcPr>
          <w:p w14:paraId="5FD5B627" w14:textId="3E19B86F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4B9CF7C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7598F4F" w14:textId="5BEA248D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1DB7336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ADFAA39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1920ABF" w14:textId="6513AA7B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AB32A83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672B75D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7B4587" w14:paraId="6EA9838C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28FFD19" w14:textId="77777777" w:rsidR="007B4587" w:rsidRDefault="00000000">
            <w:pPr>
              <w:jc w:val="center"/>
            </w:pPr>
            <w:r>
              <w:t>89</w:t>
            </w:r>
          </w:p>
        </w:tc>
        <w:tc>
          <w:tcPr>
            <w:tcW w:w="1040" w:type="dxa"/>
          </w:tcPr>
          <w:p w14:paraId="58ED7E53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A14129E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F1AF06B" w14:textId="56CF06E9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7861B7B" w14:textId="102EA6D2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ED8F2A8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3E200FB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04C70E1" w14:textId="08D459B9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F933D75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7B4587" w14:paraId="629F49CF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8288E16" w14:textId="77777777" w:rsidR="007B4587" w:rsidRDefault="00000000">
            <w:pPr>
              <w:jc w:val="center"/>
            </w:pPr>
            <w:r>
              <w:t>67</w:t>
            </w:r>
          </w:p>
        </w:tc>
        <w:tc>
          <w:tcPr>
            <w:tcW w:w="1040" w:type="dxa"/>
          </w:tcPr>
          <w:p w14:paraId="46DFE87D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6E6DF0D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207AED2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BCA717F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07112B7" w14:textId="13AC2F7E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CE7E0CE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6A80F03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854A733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7B4587" w14:paraId="723A1868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3DF74D3" w14:textId="77777777" w:rsidR="007B4587" w:rsidRDefault="00000000">
            <w:pPr>
              <w:jc w:val="center"/>
            </w:pPr>
            <w:r>
              <w:t>339</w:t>
            </w:r>
          </w:p>
        </w:tc>
        <w:tc>
          <w:tcPr>
            <w:tcW w:w="1040" w:type="dxa"/>
          </w:tcPr>
          <w:p w14:paraId="7E918855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028223C" w14:textId="479730AA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EB62D4B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DF45362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12FDF33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4926019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E7D7E3E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F60DE39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7B4587" w14:paraId="6E998E1F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9C7369B" w14:textId="77777777" w:rsidR="007B4587" w:rsidRDefault="00000000">
            <w:pPr>
              <w:jc w:val="center"/>
            </w:pPr>
            <w:r>
              <w:t>312</w:t>
            </w:r>
          </w:p>
        </w:tc>
        <w:tc>
          <w:tcPr>
            <w:tcW w:w="1040" w:type="dxa"/>
          </w:tcPr>
          <w:p w14:paraId="2A86B6A5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D19A5B8" w14:textId="4B392541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BF74C27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9313282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F6B83DC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AAE7892" w14:textId="2A813E12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254575F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8A8CBA7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7B4587" w14:paraId="59721F32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3EE2DE8" w14:textId="77777777" w:rsidR="007B4587" w:rsidRDefault="00000000">
            <w:pPr>
              <w:jc w:val="center"/>
            </w:pPr>
            <w:r>
              <w:t>154</w:t>
            </w:r>
          </w:p>
        </w:tc>
        <w:tc>
          <w:tcPr>
            <w:tcW w:w="1040" w:type="dxa"/>
          </w:tcPr>
          <w:p w14:paraId="3363CD76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6CDF9D7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6F67C00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9001677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36AC6D8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25B30B8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F690465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ADA72C7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7B4587" w14:paraId="50E5B686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A23B861" w14:textId="77777777" w:rsidR="007B4587" w:rsidRDefault="00000000">
            <w:pPr>
              <w:jc w:val="center"/>
            </w:pPr>
            <w:r>
              <w:t>35</w:t>
            </w:r>
          </w:p>
        </w:tc>
        <w:tc>
          <w:tcPr>
            <w:tcW w:w="1040" w:type="dxa"/>
          </w:tcPr>
          <w:p w14:paraId="17651458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BCA22CD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4A5DA1B" w14:textId="46A71481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9AD0A29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E6BA441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28937E3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531FD58" w14:textId="78DC14E0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9D0F8CE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7B4587" w14:paraId="50B1C1B9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7981BA8" w14:textId="77777777" w:rsidR="007B4587" w:rsidRDefault="00000000">
            <w:pPr>
              <w:jc w:val="center"/>
            </w:pPr>
            <w:r>
              <w:t>275</w:t>
            </w:r>
          </w:p>
        </w:tc>
        <w:tc>
          <w:tcPr>
            <w:tcW w:w="1040" w:type="dxa"/>
          </w:tcPr>
          <w:p w14:paraId="4169C1DD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13F2037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DC3AB28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689FAD2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668033C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F50F070" w14:textId="2CC50750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F24B1C8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DC52F3B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7B4587" w14:paraId="11996B58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E61C780" w14:textId="77777777" w:rsidR="007B4587" w:rsidRDefault="00000000">
            <w:pPr>
              <w:jc w:val="center"/>
            </w:pPr>
            <w:r>
              <w:t>155</w:t>
            </w:r>
          </w:p>
        </w:tc>
        <w:tc>
          <w:tcPr>
            <w:tcW w:w="1040" w:type="dxa"/>
          </w:tcPr>
          <w:p w14:paraId="182F458E" w14:textId="755E748C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88C1A12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1D11B4C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E112EFE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4448DD4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501E9C3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571BF53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7C592B2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7B4587" w14:paraId="68E58FB3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5B7B6AE" w14:textId="77777777" w:rsidR="007B4587" w:rsidRDefault="00000000">
            <w:pPr>
              <w:jc w:val="center"/>
            </w:pPr>
            <w:r>
              <w:t>47</w:t>
            </w:r>
          </w:p>
        </w:tc>
        <w:tc>
          <w:tcPr>
            <w:tcW w:w="1040" w:type="dxa"/>
          </w:tcPr>
          <w:p w14:paraId="33E81564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989718C" w14:textId="7181CE74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8D5E7FE" w14:textId="1DAD79EC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131D6D7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00BA83C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A41CD21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96741D5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9554FDC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7B4587" w14:paraId="30696E7F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9C6ABA1" w14:textId="77777777" w:rsidR="007B4587" w:rsidRDefault="00000000">
            <w:pPr>
              <w:jc w:val="center"/>
            </w:pPr>
            <w:r>
              <w:t>278</w:t>
            </w:r>
          </w:p>
        </w:tc>
        <w:tc>
          <w:tcPr>
            <w:tcW w:w="1040" w:type="dxa"/>
          </w:tcPr>
          <w:p w14:paraId="65B32504" w14:textId="473D98E6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49FE904" w14:textId="506E2A4E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5BAFAC6" w14:textId="6953C802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13339E0" w14:textId="2BC616C4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54005D6" w14:textId="436720C4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42CDD2D" w14:textId="2AB5C0B7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82DD9B2" w14:textId="687E8162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2054D0B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7B4587" w14:paraId="6CFB01C3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7C0CD43" w14:textId="77777777" w:rsidR="007B4587" w:rsidRDefault="00000000">
            <w:pPr>
              <w:jc w:val="center"/>
            </w:pPr>
            <w:r>
              <w:t>247</w:t>
            </w:r>
          </w:p>
        </w:tc>
        <w:tc>
          <w:tcPr>
            <w:tcW w:w="1040" w:type="dxa"/>
          </w:tcPr>
          <w:p w14:paraId="1A8F55FD" w14:textId="3EF875B1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7E28BCD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919F67D" w14:textId="78DEAD39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411EA09" w14:textId="04EB095D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E4C1FD5" w14:textId="7F8456C3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96DE993" w14:textId="37BFAF82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8A672E9" w14:textId="1CCC499A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4932B90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7B4587" w14:paraId="428C546B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47F767F" w14:textId="77777777" w:rsidR="007B4587" w:rsidRDefault="00000000">
            <w:pPr>
              <w:jc w:val="center"/>
            </w:pPr>
            <w:r>
              <w:t>139</w:t>
            </w:r>
          </w:p>
        </w:tc>
        <w:tc>
          <w:tcPr>
            <w:tcW w:w="1040" w:type="dxa"/>
          </w:tcPr>
          <w:p w14:paraId="58F1CC43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F36165B" w14:textId="2C88F60E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904901A" w14:textId="42A3B475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F1916A0" w14:textId="70C5DF07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085E885" w14:textId="05BA9358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C35FB7A" w14:textId="35C8CE43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DFD43E5" w14:textId="00E037B8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8229A75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7B4587" w14:paraId="064D6459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C8F6584" w14:textId="77777777" w:rsidR="007B4587" w:rsidRDefault="00000000">
            <w:pPr>
              <w:jc w:val="center"/>
            </w:pPr>
            <w:r>
              <w:t>232</w:t>
            </w:r>
          </w:p>
        </w:tc>
        <w:tc>
          <w:tcPr>
            <w:tcW w:w="1040" w:type="dxa"/>
          </w:tcPr>
          <w:p w14:paraId="443627DC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CA3F185" w14:textId="3685244A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87569E9" w14:textId="73E4AE04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B6CED60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CDB84FF" w14:textId="1850B779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C89EDB3" w14:textId="3FD12ADA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270B54F" w14:textId="17BFCAE5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8E863E6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7B4587" w14:paraId="727AFE5B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20F4C1F" w14:textId="77777777" w:rsidR="007B4587" w:rsidRDefault="00000000">
            <w:pPr>
              <w:jc w:val="center"/>
            </w:pPr>
            <w:r>
              <w:t>56</w:t>
            </w:r>
          </w:p>
        </w:tc>
        <w:tc>
          <w:tcPr>
            <w:tcW w:w="1040" w:type="dxa"/>
          </w:tcPr>
          <w:p w14:paraId="7FE83E63" w14:textId="6BC965ED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BAE6935" w14:textId="58277D91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D06D8DE" w14:textId="3C90447E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ABA827B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02C8D9C" w14:textId="76AD2E4A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8418D35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5D32E0F" w14:textId="61F2CDAF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19A960C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7B4587" w14:paraId="3D842BC8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37CEB82" w14:textId="77777777" w:rsidR="007B4587" w:rsidRDefault="00000000">
            <w:pPr>
              <w:jc w:val="center"/>
            </w:pPr>
            <w:r>
              <w:t>301</w:t>
            </w:r>
          </w:p>
        </w:tc>
        <w:tc>
          <w:tcPr>
            <w:tcW w:w="1040" w:type="dxa"/>
          </w:tcPr>
          <w:p w14:paraId="1A63BD36" w14:textId="64DCA4FC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F5E7224" w14:textId="72BE6D64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54DD1C0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574AA8F" w14:textId="1C8DD5B5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7C01ACD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FD0DED9" w14:textId="71200EB6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B020366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7492E5B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7B4587" w14:paraId="314F4CF6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2905F84" w14:textId="77777777" w:rsidR="007B4587" w:rsidRDefault="00000000">
            <w:pPr>
              <w:jc w:val="center"/>
            </w:pPr>
            <w:r>
              <w:t>17</w:t>
            </w:r>
          </w:p>
        </w:tc>
        <w:tc>
          <w:tcPr>
            <w:tcW w:w="1040" w:type="dxa"/>
          </w:tcPr>
          <w:p w14:paraId="47AD05D9" w14:textId="6026F867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3C626D4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3CC7A6A" w14:textId="733FEE82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68127D4" w14:textId="077EB875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3E1921C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FAF0874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8E3FA2C" w14:textId="29941DE0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D012E04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7B4587" w14:paraId="632AB6FF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A48366F" w14:textId="77777777" w:rsidR="007B4587" w:rsidRDefault="00000000">
            <w:pPr>
              <w:jc w:val="center"/>
            </w:pPr>
            <w:r>
              <w:t>402</w:t>
            </w:r>
          </w:p>
        </w:tc>
        <w:tc>
          <w:tcPr>
            <w:tcW w:w="1040" w:type="dxa"/>
          </w:tcPr>
          <w:p w14:paraId="4F5D1B96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1F82C79" w14:textId="7E824AED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8CEF5C5" w14:textId="6C1B9440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6B78245" w14:textId="72D9CEA7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90D8D00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7E6FD1D" w14:textId="45915013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388F948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8D01E63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7B4587" w14:paraId="5D54FE96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8BB385D" w14:textId="77777777" w:rsidR="007B4587" w:rsidRDefault="00000000">
            <w:pPr>
              <w:jc w:val="center"/>
            </w:pPr>
            <w:r>
              <w:t>336</w:t>
            </w:r>
          </w:p>
        </w:tc>
        <w:tc>
          <w:tcPr>
            <w:tcW w:w="1040" w:type="dxa"/>
          </w:tcPr>
          <w:p w14:paraId="416E3EEC" w14:textId="5A70F034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D70B661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8118E7E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49436CA" w14:textId="79077722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506B402" w14:textId="713BD481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D347549" w14:textId="017F57C9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0845314" w14:textId="6FF07D36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F73ECEC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7B4587" w14:paraId="7E73D707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0B7AD11" w14:textId="77777777" w:rsidR="007B4587" w:rsidRDefault="00000000">
            <w:pPr>
              <w:jc w:val="center"/>
            </w:pPr>
            <w:r>
              <w:t>300</w:t>
            </w:r>
          </w:p>
        </w:tc>
        <w:tc>
          <w:tcPr>
            <w:tcW w:w="1040" w:type="dxa"/>
          </w:tcPr>
          <w:p w14:paraId="41772038" w14:textId="429C2521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21BE348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2EAF9F3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B83D358" w14:textId="432568E5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B4F984F" w14:textId="6A93C1BF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792D12A" w14:textId="68590A2A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66EF027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8FFF557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7B4587" w14:paraId="0D29DD4C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D0D323C" w14:textId="77777777" w:rsidR="007B4587" w:rsidRDefault="00000000">
            <w:pPr>
              <w:jc w:val="center"/>
            </w:pPr>
            <w:r>
              <w:t>61</w:t>
            </w:r>
          </w:p>
        </w:tc>
        <w:tc>
          <w:tcPr>
            <w:tcW w:w="1040" w:type="dxa"/>
          </w:tcPr>
          <w:p w14:paraId="3E4D0A07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C868D67" w14:textId="6C93B04C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0EB809C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5B1B27F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D19731A" w14:textId="2A03EB4B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461726E" w14:textId="3CA4BD7A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96FB276" w14:textId="51645731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D1E4429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7B4587" w14:paraId="78CF55E8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A1B5E97" w14:textId="77777777" w:rsidR="007B4587" w:rsidRDefault="00000000">
            <w:pPr>
              <w:jc w:val="center"/>
            </w:pPr>
            <w:r>
              <w:t>54</w:t>
            </w:r>
          </w:p>
        </w:tc>
        <w:tc>
          <w:tcPr>
            <w:tcW w:w="1040" w:type="dxa"/>
          </w:tcPr>
          <w:p w14:paraId="27088041" w14:textId="554BC6AE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C2CF656" w14:textId="65ED3249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3F307FA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D85C748" w14:textId="70AFDEC2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03AD73E" w14:textId="2BDA342A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C60474E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49C56C0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CB8CE4E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7B4587" w14:paraId="2596B840" w14:textId="77777777" w:rsidTr="007B4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51FA1BD" w14:textId="77777777" w:rsidR="007B4587" w:rsidRDefault="00000000">
            <w:pPr>
              <w:jc w:val="center"/>
            </w:pPr>
            <w:r>
              <w:t>22</w:t>
            </w:r>
          </w:p>
        </w:tc>
        <w:tc>
          <w:tcPr>
            <w:tcW w:w="1040" w:type="dxa"/>
          </w:tcPr>
          <w:p w14:paraId="698C9E42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2A03892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7A716C6" w14:textId="1A737EAE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0218CB0" w14:textId="46A532F8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21EFED9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A23AC8A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59EFE94" w14:textId="239D04CF" w:rsidR="007B4587" w:rsidRDefault="001B538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F994271" w14:textId="77777777" w:rsidR="007B4587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7B4587" w14:paraId="591413B1" w14:textId="77777777" w:rsidTr="007B4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22748DE" w14:textId="77777777" w:rsidR="007B4587" w:rsidRDefault="00000000">
            <w:pPr>
              <w:jc w:val="center"/>
            </w:pPr>
            <w:r>
              <w:t>283</w:t>
            </w:r>
          </w:p>
        </w:tc>
        <w:tc>
          <w:tcPr>
            <w:tcW w:w="1040" w:type="dxa"/>
          </w:tcPr>
          <w:p w14:paraId="5823296A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7F8AD42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A1BB070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34CB55F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0D6BA95" w14:textId="59BC4AAB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8C09B07" w14:textId="5CFE2E00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0083E87" w14:textId="586D108C" w:rsidR="007B4587" w:rsidRDefault="001B538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7537DF5" w14:textId="77777777" w:rsidR="007B4587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</w:tbl>
    <w:p w14:paraId="72445885" w14:textId="77777777" w:rsidR="007B4587" w:rsidRDefault="007B4587"/>
    <w:sectPr w:rsidR="007B4587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4302788">
    <w:abstractNumId w:val="8"/>
  </w:num>
  <w:num w:numId="2" w16cid:durableId="1126578351">
    <w:abstractNumId w:val="6"/>
  </w:num>
  <w:num w:numId="3" w16cid:durableId="1303537463">
    <w:abstractNumId w:val="5"/>
  </w:num>
  <w:num w:numId="4" w16cid:durableId="1272471156">
    <w:abstractNumId w:val="4"/>
  </w:num>
  <w:num w:numId="5" w16cid:durableId="803932740">
    <w:abstractNumId w:val="7"/>
  </w:num>
  <w:num w:numId="6" w16cid:durableId="1964119961">
    <w:abstractNumId w:val="3"/>
  </w:num>
  <w:num w:numId="7" w16cid:durableId="700521680">
    <w:abstractNumId w:val="2"/>
  </w:num>
  <w:num w:numId="8" w16cid:durableId="2074499815">
    <w:abstractNumId w:val="1"/>
  </w:num>
  <w:num w:numId="9" w16cid:durableId="1669942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6C8B"/>
    <w:rsid w:val="0015074B"/>
    <w:rsid w:val="001B5385"/>
    <w:rsid w:val="0029639D"/>
    <w:rsid w:val="00326F90"/>
    <w:rsid w:val="007B4587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81E07B"/>
  <w14:defaultImageDpi w14:val="300"/>
  <w15:docId w15:val="{C01BA457-A4BE-441F-BFB8-D00EB007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687</Words>
  <Characters>1878</Characters>
  <Application>Microsoft Office Word</Application>
  <DocSecurity>0</DocSecurity>
  <Lines>469</Lines>
  <Paragraphs>512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2026-02-04T01:13:00Z</dcterms:modified>
  <cp:category/>
</cp:coreProperties>
</file>